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B653" w14:textId="77777777" w:rsidR="007034A9" w:rsidRDefault="007034A9" w:rsidP="007034A9">
      <w:r>
        <w:rPr>
          <w:sz w:val="22"/>
        </w:rPr>
        <w:t>Name: _____________________________________________</w:t>
      </w:r>
    </w:p>
    <w:p w14:paraId="05E7E606" w14:textId="77777777" w:rsidR="007034A9" w:rsidRDefault="007034A9">
      <w:pPr>
        <w:pStyle w:val="Title"/>
        <w:pBdr>
          <w:bottom w:val="none" w:sz="8" w:space="1" w:color="4472C4"/>
        </w:pBdr>
        <w:spacing w:after="80" w:line="288" w:lineRule="auto"/>
        <w:rPr>
          <w:rFonts w:ascii="Aptos Display" w:hAnsi="Aptos Display"/>
        </w:rPr>
      </w:pPr>
    </w:p>
    <w:p w14:paraId="326E6CAD" w14:textId="39978C23" w:rsidR="00242697" w:rsidRDefault="00000000">
      <w:pPr>
        <w:pStyle w:val="Title"/>
        <w:pBdr>
          <w:bottom w:val="none" w:sz="8" w:space="1" w:color="4472C4"/>
        </w:pBdr>
        <w:spacing w:after="80" w:line="288" w:lineRule="auto"/>
      </w:pPr>
      <w:r>
        <w:rPr>
          <w:rFonts w:ascii="Aptos Display" w:hAnsi="Aptos Display"/>
        </w:rPr>
        <w:t>Lab 3-3 Duplication and Record Consistency - Answer Sheet</w:t>
      </w:r>
    </w:p>
    <w:p w14:paraId="514BF054" w14:textId="77777777" w:rsidR="00242697" w:rsidRDefault="00000000">
      <w:pPr>
        <w:pStyle w:val="Heading1"/>
        <w:spacing w:after="240"/>
      </w:pPr>
      <w:r>
        <w:rPr>
          <w:rFonts w:ascii="Aptos Display" w:hAnsi="Aptos Display"/>
        </w:rPr>
        <w:t>Questions</w:t>
      </w:r>
    </w:p>
    <w:p w14:paraId="694FAB4B" w14:textId="77777777" w:rsidR="00242697" w:rsidRDefault="00000000">
      <w:pPr>
        <w:spacing w:after="120" w:line="276" w:lineRule="auto"/>
      </w:pPr>
      <w:r>
        <w:t>1. Find any exact duplicate rows in the dataset. How many are there?</w:t>
      </w:r>
    </w:p>
    <w:p w14:paraId="306B41DA" w14:textId="77777777" w:rsidR="00242697" w:rsidRDefault="00242697">
      <w:pPr>
        <w:spacing w:after="120" w:line="276" w:lineRule="auto"/>
      </w:pPr>
    </w:p>
    <w:p w14:paraId="1DCA075D" w14:textId="77777777" w:rsidR="00242697" w:rsidRDefault="00242697">
      <w:pPr>
        <w:spacing w:after="240" w:line="276" w:lineRule="auto"/>
      </w:pPr>
    </w:p>
    <w:p w14:paraId="6A8932FB" w14:textId="77777777" w:rsidR="00242697" w:rsidRDefault="00000000">
      <w:pPr>
        <w:spacing w:after="120" w:line="276" w:lineRule="auto"/>
      </w:pPr>
      <w:r>
        <w:t>2. Using FirstName + LastName + Email, find records that appear to be the same person. List them.</w:t>
      </w:r>
    </w:p>
    <w:p w14:paraId="2C75A9DE" w14:textId="77777777" w:rsidR="00242697" w:rsidRDefault="00242697">
      <w:pPr>
        <w:spacing w:after="120" w:line="276" w:lineRule="auto"/>
      </w:pPr>
    </w:p>
    <w:p w14:paraId="39026598" w14:textId="77777777" w:rsidR="00242697" w:rsidRDefault="00242697">
      <w:pPr>
        <w:spacing w:after="240" w:line="276" w:lineRule="auto"/>
      </w:pPr>
    </w:p>
    <w:p w14:paraId="2C0037AF" w14:textId="77777777" w:rsidR="00242697" w:rsidRDefault="00000000">
      <w:pPr>
        <w:spacing w:after="120" w:line="276" w:lineRule="auto"/>
      </w:pPr>
      <w:r>
        <w:t>3. Group by FirstName and LastName. Which name combinations appear more than once?</w:t>
      </w:r>
    </w:p>
    <w:p w14:paraId="1F6508A5" w14:textId="77777777" w:rsidR="00242697" w:rsidRDefault="00242697">
      <w:pPr>
        <w:spacing w:after="120" w:line="276" w:lineRule="auto"/>
      </w:pPr>
    </w:p>
    <w:p w14:paraId="02097424" w14:textId="77777777" w:rsidR="00242697" w:rsidRDefault="00242697">
      <w:pPr>
        <w:spacing w:after="240" w:line="276" w:lineRule="auto"/>
      </w:pPr>
    </w:p>
    <w:p w14:paraId="3FB94685" w14:textId="77777777" w:rsidR="00242697" w:rsidRDefault="00000000">
      <w:pPr>
        <w:spacing w:after="120" w:line="276" w:lineRule="auto"/>
      </w:pPr>
      <w:r>
        <w:t>4. Calculate Jaro‑Winkler similarity for all FirstName pairs. List three pairs with similarity above 0.90.</w:t>
      </w:r>
    </w:p>
    <w:p w14:paraId="41D3340F" w14:textId="77777777" w:rsidR="00242697" w:rsidRDefault="00242697">
      <w:pPr>
        <w:spacing w:after="120" w:line="276" w:lineRule="auto"/>
      </w:pPr>
    </w:p>
    <w:p w14:paraId="5E8108D3" w14:textId="77777777" w:rsidR="00242697" w:rsidRDefault="00242697">
      <w:pPr>
        <w:spacing w:after="240" w:line="276" w:lineRule="auto"/>
      </w:pPr>
    </w:p>
    <w:p w14:paraId="173C7DA4" w14:textId="77777777" w:rsidR="00242697" w:rsidRDefault="00000000">
      <w:pPr>
        <w:spacing w:after="120" w:line="276" w:lineRule="auto"/>
      </w:pPr>
      <w:r>
        <w:t>5. Identify at least five near‑duplicate pairs using both first and last name similarity.</w:t>
      </w:r>
    </w:p>
    <w:p w14:paraId="06ACC124" w14:textId="77777777" w:rsidR="00242697" w:rsidRDefault="00242697">
      <w:pPr>
        <w:spacing w:after="120" w:line="276" w:lineRule="auto"/>
      </w:pPr>
    </w:p>
    <w:p w14:paraId="2C7A3D46" w14:textId="77777777" w:rsidR="00242697" w:rsidRDefault="00242697">
      <w:pPr>
        <w:spacing w:after="240" w:line="276" w:lineRule="auto"/>
      </w:pPr>
    </w:p>
    <w:p w14:paraId="688D6CEF" w14:textId="77777777" w:rsidR="00242697" w:rsidRDefault="00000000">
      <w:pPr>
        <w:spacing w:after="120" w:line="276" w:lineRule="auto"/>
      </w:pPr>
      <w:r>
        <w:t>6. Standardize phone numbers by removing all non‑numeric characters. After cleaning, how many records share the same phone number?</w:t>
      </w:r>
    </w:p>
    <w:p w14:paraId="14990A1B" w14:textId="77777777" w:rsidR="00242697" w:rsidRDefault="00242697">
      <w:pPr>
        <w:spacing w:after="120" w:line="276" w:lineRule="auto"/>
      </w:pPr>
    </w:p>
    <w:p w14:paraId="4E257C42" w14:textId="77777777" w:rsidR="00242697" w:rsidRDefault="00242697">
      <w:pPr>
        <w:spacing w:after="240" w:line="276" w:lineRule="auto"/>
      </w:pPr>
    </w:p>
    <w:p w14:paraId="0F1CD0A3" w14:textId="77777777" w:rsidR="00242697" w:rsidRDefault="00000000">
      <w:pPr>
        <w:spacing w:after="120" w:line="276" w:lineRule="auto"/>
      </w:pPr>
      <w:r>
        <w:t>7. Standardize city names so that NYC, BOS, MIA, CHI, SEA, DEN, and PDX map to their full names. After cleaning, how many unique cities remain?</w:t>
      </w:r>
    </w:p>
    <w:p w14:paraId="5F7CBCD4" w14:textId="77777777" w:rsidR="00242697" w:rsidRDefault="00242697">
      <w:pPr>
        <w:spacing w:after="120" w:line="276" w:lineRule="auto"/>
      </w:pPr>
    </w:p>
    <w:p w14:paraId="4F64F305" w14:textId="77777777" w:rsidR="00242697" w:rsidRDefault="00242697">
      <w:pPr>
        <w:spacing w:after="240" w:line="276" w:lineRule="auto"/>
      </w:pPr>
    </w:p>
    <w:p w14:paraId="6ECBF722" w14:textId="77777777" w:rsidR="00242697" w:rsidRDefault="00000000">
      <w:pPr>
        <w:spacing w:after="120" w:line="276" w:lineRule="auto"/>
      </w:pPr>
      <w:r>
        <w:t>8. Using standardized FirstName, LastName, and Phone, find all groups where more than one record appears. Which field seems to be the strongest duplicate signal?</w:t>
      </w:r>
    </w:p>
    <w:p w14:paraId="21D4B7E8" w14:textId="77777777" w:rsidR="00242697" w:rsidRDefault="00242697">
      <w:pPr>
        <w:spacing w:after="120" w:line="276" w:lineRule="auto"/>
      </w:pPr>
    </w:p>
    <w:p w14:paraId="78A01020" w14:textId="77777777" w:rsidR="00242697" w:rsidRDefault="00242697">
      <w:pPr>
        <w:spacing w:after="240" w:line="276" w:lineRule="auto"/>
      </w:pPr>
    </w:p>
    <w:p w14:paraId="2F979B74" w14:textId="77777777" w:rsidR="00242697" w:rsidRDefault="00000000">
      <w:pPr>
        <w:spacing w:after="120" w:line="276" w:lineRule="auto"/>
      </w:pPr>
      <w:r>
        <w:t>9. Identify email addresses that differ only by formatting (for example, dots or missing characters). List the pairs you find.</w:t>
      </w:r>
    </w:p>
    <w:p w14:paraId="6633867B" w14:textId="77777777" w:rsidR="00242697" w:rsidRDefault="00242697">
      <w:pPr>
        <w:spacing w:after="120" w:line="276" w:lineRule="auto"/>
      </w:pPr>
    </w:p>
    <w:p w14:paraId="61BB189D" w14:textId="77777777" w:rsidR="00242697" w:rsidRDefault="00242697">
      <w:pPr>
        <w:spacing w:after="240" w:line="276" w:lineRule="auto"/>
      </w:pPr>
    </w:p>
    <w:p w14:paraId="61AC2982" w14:textId="77777777" w:rsidR="00242697" w:rsidRDefault="00000000">
      <w:pPr>
        <w:spacing w:after="120" w:line="276" w:lineRule="auto"/>
      </w:pPr>
      <w:r>
        <w:t>10. Choose two borderline pairs and decide whether they are the same person, different people, or unsure. Explain your reasoning briefly.</w:t>
      </w:r>
    </w:p>
    <w:p w14:paraId="24C13E57" w14:textId="77777777" w:rsidR="00242697" w:rsidRDefault="00242697">
      <w:pPr>
        <w:spacing w:after="120" w:line="276" w:lineRule="auto"/>
      </w:pPr>
    </w:p>
    <w:p w14:paraId="2481487A" w14:textId="77777777" w:rsidR="00242697" w:rsidRDefault="00242697">
      <w:pPr>
        <w:spacing w:after="120" w:line="276" w:lineRule="auto"/>
      </w:pPr>
    </w:p>
    <w:p w14:paraId="0EC644FE" w14:textId="77777777" w:rsidR="00242697" w:rsidRDefault="00242697">
      <w:pPr>
        <w:spacing w:after="240" w:line="276" w:lineRule="auto"/>
      </w:pPr>
    </w:p>
    <w:sectPr w:rsidR="00242697" w:rsidSect="00034616">
      <w:headerReference w:type="default" r:id="rId8"/>
      <w:footerReference w:type="default" r:id="rId9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45942" w14:textId="77777777" w:rsidR="00C6248E" w:rsidRDefault="00C6248E">
      <w:pPr>
        <w:spacing w:after="0"/>
      </w:pPr>
      <w:r>
        <w:separator/>
      </w:r>
    </w:p>
  </w:endnote>
  <w:endnote w:type="continuationSeparator" w:id="0">
    <w:p w14:paraId="7AEF3FC2" w14:textId="77777777" w:rsidR="00C6248E" w:rsidRDefault="00C624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C2D6C" w14:textId="77777777" w:rsidR="00242697" w:rsidRDefault="00000000">
    <w:pPr>
      <w:pStyle w:val="Footer"/>
      <w:jc w:val="center"/>
    </w:pPr>
    <w:r>
      <w:rPr>
        <w:color w:val="44546A"/>
        <w:sz w:val="18"/>
      </w:rPr>
      <w:t xml:space="preserve">Page </w:t>
    </w:r>
    <w:r>
      <w:rPr>
        <w:color w:val="44546A"/>
        <w:sz w:val="18"/>
      </w:rPr>
      <w:fldChar w:fldCharType="begin"/>
    </w:r>
    <w:r>
      <w:rPr>
        <w:color w:val="44546A"/>
        <w:sz w:val="18"/>
      </w:rPr>
      <w:instrText>PAGE</w:instrText>
    </w:r>
    <w:r>
      <w:rPr>
        <w:color w:val="44546A"/>
        <w:sz w:val="18"/>
      </w:rPr>
      <w:fldChar w:fldCharType="separate"/>
    </w:r>
    <w:r>
      <w:rPr>
        <w:color w:val="44546A"/>
        <w:sz w:val="18"/>
      </w:rPr>
      <w:t>1</w:t>
    </w:r>
    <w:r>
      <w:rPr>
        <w:color w:val="44546A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A28AD" w14:textId="77777777" w:rsidR="00C6248E" w:rsidRDefault="00C6248E">
      <w:pPr>
        <w:spacing w:after="0"/>
      </w:pPr>
      <w:r>
        <w:separator/>
      </w:r>
    </w:p>
  </w:footnote>
  <w:footnote w:type="continuationSeparator" w:id="0">
    <w:p w14:paraId="63F8B953" w14:textId="77777777" w:rsidR="00C6248E" w:rsidRDefault="00C624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DA33A" w14:textId="77777777" w:rsidR="00242697" w:rsidRDefault="00000000">
    <w:pPr>
      <w:pStyle w:val="Header"/>
    </w:pPr>
    <w:r>
      <w:rPr>
        <w:color w:val="44546A"/>
        <w:sz w:val="18"/>
      </w:rPr>
      <w:t>Questions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6479800">
    <w:abstractNumId w:val="8"/>
  </w:num>
  <w:num w:numId="2" w16cid:durableId="2125228284">
    <w:abstractNumId w:val="6"/>
  </w:num>
  <w:num w:numId="3" w16cid:durableId="344945090">
    <w:abstractNumId w:val="5"/>
  </w:num>
  <w:num w:numId="4" w16cid:durableId="1653482712">
    <w:abstractNumId w:val="4"/>
  </w:num>
  <w:num w:numId="5" w16cid:durableId="1592734141">
    <w:abstractNumId w:val="7"/>
  </w:num>
  <w:num w:numId="6" w16cid:durableId="200287894">
    <w:abstractNumId w:val="3"/>
  </w:num>
  <w:num w:numId="7" w16cid:durableId="1427309290">
    <w:abstractNumId w:val="2"/>
  </w:num>
  <w:num w:numId="8" w16cid:durableId="1873415371">
    <w:abstractNumId w:val="1"/>
  </w:num>
  <w:num w:numId="9" w16cid:durableId="1384479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42697"/>
    <w:rsid w:val="0029639D"/>
    <w:rsid w:val="00326F90"/>
    <w:rsid w:val="007034A9"/>
    <w:rsid w:val="00AA1D8D"/>
    <w:rsid w:val="00B2368B"/>
    <w:rsid w:val="00B47730"/>
    <w:rsid w:val="00C6248E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354945"/>
  <w14:defaultImageDpi w14:val="300"/>
  <w15:docId w15:val="{DBF57C46-27CF-4624-AD9B-0E58C1CA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eastAsia="Aptos" w:hAnsi="Aptos" w:cs="Aptos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Kim Seefeld</cp:lastModifiedBy>
  <cp:revision>2</cp:revision>
  <dcterms:created xsi:type="dcterms:W3CDTF">2026-06-08T00:35:00Z</dcterms:created>
  <dcterms:modified xsi:type="dcterms:W3CDTF">2026-06-08T00:35:00Z</dcterms:modified>
  <cp:category/>
</cp:coreProperties>
</file>